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color w:val="555555"/>
          <w:sz w:val="20"/>
        </w:rPr>
        <w:t>Verejná zakázka „Pronájem zařízení pro úsekové měření v ORP Vrchlabí“</w:t>
      </w:r>
    </w:p>
    <w:p>
      <w:pPr>
        <w:jc w:val="center"/>
      </w:pPr>
      <w:r>
        <w:rPr>
          <w:color w:val="555555"/>
          <w:sz w:val="20"/>
        </w:rPr>
        <w:t>Zadavatel: Město Vrchlabí</w:t>
      </w:r>
    </w:p>
    <w:p/>
    <w:p>
      <w:pPr>
        <w:jc w:val="center"/>
      </w:pPr>
      <w:r>
        <w:rPr>
          <w:b/>
          <w:sz w:val="28"/>
        </w:rPr>
        <w:t>ČESTNÉ PROHLÁŠENÍ</w:t>
      </w:r>
    </w:p>
    <w:p>
      <w:pPr>
        <w:jc w:val="center"/>
      </w:pPr>
      <w:r>
        <w:rPr>
          <w:sz w:val="22"/>
        </w:rPr>
        <w:t>K VYLOUČENÍ STŘETU ZÁJMŮ</w:t>
      </w:r>
    </w:p>
    <w:p/>
    <w:p>
      <w:r>
        <w:rPr>
          <w:b/>
        </w:rPr>
        <w:t>Identifikační údaje dodavatele: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Obchodní firma / název / jméno a příjmení: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969"/>
            <w:shd w:fill="D9D9D9"/>
          </w:tcPr>
          <w:p>
            <w:pPr>
              <w:spacing w:after="40" w:before="40"/>
            </w:pPr>
            <w:r>
              <w:rPr>
                <w:b/>
                <w:sz w:val="18"/>
              </w:rPr>
              <w:t>IČO:</w:t>
            </w:r>
          </w:p>
        </w:tc>
        <w:tc>
          <w:tcPr>
            <w:tcW w:type="dxa" w:w="5102"/>
          </w:tcPr>
          <w:p>
            <w:pPr>
              <w:spacing w:after="40" w:before="40"/>
            </w:pPr>
            <w:r>
              <w:rPr>
                <w:i/>
                <w:color w:val="999999"/>
                <w:sz w:val="18"/>
              </w:rPr>
              <w:t>[DOPLNÍ UCHAZEČ]</w:t>
            </w:r>
          </w:p>
        </w:tc>
      </w:tr>
    </w:tbl>
    <w:p/>
    <w:p>
      <w:r>
        <w:t>Dodavatel tímto v souladu se zadávacími podmínkami k výše uvedené veřejné zakázce čestně prohlašuje, že fyzickou osobou (fyzickými osobami), která (které) vlastní podíl představující alespoň 25 % účasti společníka v obchodní společnosti, je (jsou):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30"/>
        <w:gridCol w:w="3230"/>
        <w:gridCol w:w="3230"/>
      </w:tblGrid>
      <w:tr>
        <w:tc>
          <w:tcPr>
            <w:tcW w:type="dxa" w:w="3230"/>
            <w:shd w:fill="D9D9D9"/>
          </w:tcPr>
          <w:p>
            <w:r>
              <w:rPr>
                <w:b/>
                <w:sz w:val="18"/>
              </w:rPr>
              <w:t>Jméno</w:t>
            </w:r>
          </w:p>
        </w:tc>
        <w:tc>
          <w:tcPr>
            <w:tcW w:type="dxa" w:w="3230"/>
            <w:shd w:fill="D9D9D9"/>
          </w:tcPr>
          <w:p>
            <w:r>
              <w:rPr>
                <w:b/>
                <w:sz w:val="18"/>
              </w:rPr>
              <w:t>Příjmení</w:t>
            </w:r>
          </w:p>
        </w:tc>
        <w:tc>
          <w:tcPr>
            <w:tcW w:type="dxa" w:w="3230"/>
            <w:shd w:fill="D9D9D9"/>
          </w:tcPr>
          <w:p>
            <w:r>
              <w:rPr>
                <w:b/>
                <w:sz w:val="18"/>
              </w:rPr>
              <w:t>Datum narození</w:t>
            </w:r>
          </w:p>
        </w:tc>
      </w:tr>
      <w:tr>
        <w:tc>
          <w:tcPr>
            <w:tcW w:type="dxa" w:w="3230"/>
          </w:tcPr>
          <w:p>
            <w:r>
              <w:rPr>
                <w:i/>
                <w:color w:val="999999"/>
                <w:sz w:val="18"/>
              </w:rPr>
              <w:t>[DOPLNÍ UCHAZEČ]</w:t>
            </w:r>
          </w:p>
        </w:tc>
        <w:tc>
          <w:tcPr>
            <w:tcW w:type="dxa" w:w="3230"/>
          </w:tcPr>
          <w:p>
            <w:r>
              <w:rPr>
                <w:i/>
                <w:color w:val="999999"/>
                <w:sz w:val="18"/>
              </w:rPr>
              <w:t>[DOPLNÍ UCHAZEČ]</w:t>
            </w:r>
          </w:p>
        </w:tc>
        <w:tc>
          <w:tcPr>
            <w:tcW w:type="dxa" w:w="3230"/>
          </w:tcPr>
          <w:p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230"/>
          </w:tcPr>
          <w:p>
            <w:r>
              <w:rPr>
                <w:i/>
                <w:color w:val="999999"/>
                <w:sz w:val="18"/>
              </w:rPr>
              <w:t>[DOPLNÍ UCHAZEČ]</w:t>
            </w:r>
          </w:p>
        </w:tc>
        <w:tc>
          <w:tcPr>
            <w:tcW w:type="dxa" w:w="3230"/>
          </w:tcPr>
          <w:p>
            <w:r>
              <w:rPr>
                <w:i/>
                <w:color w:val="999999"/>
                <w:sz w:val="18"/>
              </w:rPr>
              <w:t>[DOPLNÍ UCHAZEČ]</w:t>
            </w:r>
          </w:p>
        </w:tc>
        <w:tc>
          <w:tcPr>
            <w:tcW w:type="dxa" w:w="3230"/>
          </w:tcPr>
          <w:p>
            <w:r>
              <w:rPr>
                <w:i/>
                <w:color w:val="999999"/>
                <w:sz w:val="18"/>
              </w:rPr>
              <w:t>[DOPLNÍ UCHAZEČ]</w:t>
            </w:r>
          </w:p>
        </w:tc>
      </w:tr>
    </w:tbl>
    <w:p/>
    <w:p>
      <w: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230"/>
        <w:gridCol w:w="3230"/>
        <w:gridCol w:w="3230"/>
      </w:tblGrid>
      <w:tr>
        <w:tc>
          <w:tcPr>
            <w:tcW w:type="dxa" w:w="3230"/>
            <w:shd w:fill="D9D9D9"/>
          </w:tcPr>
          <w:p>
            <w:r>
              <w:rPr>
                <w:b/>
                <w:sz w:val="18"/>
              </w:rPr>
              <w:t>Jméno</w:t>
            </w:r>
          </w:p>
        </w:tc>
        <w:tc>
          <w:tcPr>
            <w:tcW w:type="dxa" w:w="3230"/>
            <w:shd w:fill="D9D9D9"/>
          </w:tcPr>
          <w:p>
            <w:r>
              <w:rPr>
                <w:b/>
                <w:sz w:val="18"/>
              </w:rPr>
              <w:t>Příjmení</w:t>
            </w:r>
          </w:p>
        </w:tc>
        <w:tc>
          <w:tcPr>
            <w:tcW w:type="dxa" w:w="3230"/>
            <w:shd w:fill="D9D9D9"/>
          </w:tcPr>
          <w:p>
            <w:r>
              <w:rPr>
                <w:b/>
                <w:sz w:val="18"/>
              </w:rPr>
              <w:t>Datum narození</w:t>
            </w:r>
          </w:p>
        </w:tc>
      </w:tr>
      <w:tr>
        <w:tc>
          <w:tcPr>
            <w:tcW w:type="dxa" w:w="3230"/>
          </w:tcPr>
          <w:p>
            <w:r>
              <w:rPr>
                <w:i/>
                <w:color w:val="999999"/>
                <w:sz w:val="18"/>
              </w:rPr>
              <w:t>[DOPLNÍ UCHAZEČ]</w:t>
            </w:r>
          </w:p>
        </w:tc>
        <w:tc>
          <w:tcPr>
            <w:tcW w:type="dxa" w:w="3230"/>
          </w:tcPr>
          <w:p>
            <w:r>
              <w:rPr>
                <w:i/>
                <w:color w:val="999999"/>
                <w:sz w:val="18"/>
              </w:rPr>
              <w:t>[DOPLNÍ UCHAZEČ]</w:t>
            </w:r>
          </w:p>
        </w:tc>
        <w:tc>
          <w:tcPr>
            <w:tcW w:type="dxa" w:w="3230"/>
          </w:tcPr>
          <w:p>
            <w:r>
              <w:rPr>
                <w:i/>
                <w:color w:val="999999"/>
                <w:sz w:val="18"/>
              </w:rPr>
              <w:t>[DOPLNÍ UCHAZEČ]</w:t>
            </w:r>
          </w:p>
        </w:tc>
      </w:tr>
      <w:tr>
        <w:tc>
          <w:tcPr>
            <w:tcW w:type="dxa" w:w="3230"/>
          </w:tcPr>
          <w:p>
            <w:r>
              <w:rPr>
                <w:i/>
                <w:color w:val="999999"/>
                <w:sz w:val="18"/>
              </w:rPr>
              <w:t>[DOPLNÍ UCHAZEČ]</w:t>
            </w:r>
          </w:p>
        </w:tc>
        <w:tc>
          <w:tcPr>
            <w:tcW w:type="dxa" w:w="3230"/>
          </w:tcPr>
          <w:p>
            <w:r>
              <w:rPr>
                <w:i/>
                <w:color w:val="999999"/>
                <w:sz w:val="18"/>
              </w:rPr>
              <w:t>[DOPLNÍ UCHAZEČ]</w:t>
            </w:r>
          </w:p>
        </w:tc>
        <w:tc>
          <w:tcPr>
            <w:tcW w:type="dxa" w:w="3230"/>
          </w:tcPr>
          <w:p>
            <w:r>
              <w:rPr>
                <w:i/>
                <w:color w:val="999999"/>
                <w:sz w:val="18"/>
              </w:rPr>
              <w:t>[DOPLNÍ UCHAZEČ]</w:t>
            </w:r>
          </w:p>
        </w:tc>
      </w:tr>
    </w:tbl>
    <w:p/>
    <w:p>
      <w:r>
        <w:rPr>
          <w:i/>
          <w:sz w:val="18"/>
        </w:rPr>
        <w:t>Pokud taková osoba (osoby) neexistuje, dodavatel ponechá tabulku (tabulky) nevyplněnou, příp. ji proškrtne.</w:t>
      </w:r>
    </w:p>
    <w:p/>
    <w:p>
      <w:r>
        <w:t xml:space="preserve">Dodavatel tímto v souladu s ust. § 4b zákona č. 159/2006 Sb., o střetu zájmů, ve znění pozdějších předpisů (dále jen „zákon o střetu zájmů“) čestně prohlašuje, že </w:t>
      </w:r>
      <w:r>
        <w:rPr>
          <w:b/>
        </w:rPr>
        <w:t>není obchodní společností, ve které veřejný funkcionář uvedený v § 2 odst. 1 písm. c) zákona o střetu zájmů, nebo jím ovládaná osoba vlastní podíl představující alespoň 25 % účasti společníka v obchodní společnosti.</w:t>
      </w:r>
    </w:p>
    <w:p/>
    <w:p>
      <w:r>
        <w:rPr>
          <w:i/>
          <w:sz w:val="16"/>
        </w:rPr>
        <w:t>Pozn.: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  <w:p/>
    <w:p/>
    <w:p>
      <w:r>
        <w:rPr>
          <w:sz w:val="18"/>
        </w:rPr>
        <w:t>V ................................ dne ........................</w:t>
      </w:r>
    </w:p>
    <w:p/>
    <w:p/>
    <w:p>
      <w:pPr>
        <w:jc w:val="right"/>
      </w:pPr>
      <w:r>
        <w:rPr>
          <w:sz w:val="18"/>
        </w:rPr>
        <w:t>.............................................................</w:t>
        <w:br/>
      </w:r>
      <w:r>
        <w:rPr>
          <w:i/>
          <w:sz w:val="16"/>
        </w:rPr>
        <w:t>Jméno a příjmení osoby oprávněné jednat</w:t>
        <w:br/>
        <w:t>jménem účastníka + podpis</w:t>
      </w:r>
    </w:p>
    <w:sectPr w:rsidR="00FC693F" w:rsidRPr="0006063C" w:rsidSect="00034616">
      <w:pgSz w:w="12240" w:h="15840"/>
      <w:pgMar w:top="1417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before="4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